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55062308" name="019e1621-503f-701e-9215-9c5dab5facc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2123481" name="019e1621-503f-701e-9215-9c5dab5facc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48413329" name="019e1621-6fb6-7adc-b50d-0deaaa57b5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7639987" name="019e1621-6fb6-7adc-b50d-0deaaa57b57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Öltank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62723432" name="019e1624-b257-7d3e-8b01-5e82181c99d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4314399" name="019e1624-b257-7d3e-8b01-5e82181c99d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72971774" name="019e1624-c9c4-78e6-bba3-9aaa1824892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6949543" name="019e1624-c9c4-78e6-bba3-9aaa1824892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Plattenkleber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69130123" name="019e162a-4570-7745-be81-f8f15b1f46f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8979321" name="019e162a-4570-7745-be81-f8f15b1f46f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00989801" name="019e162a-6e88-7a24-aa62-0e3bed8e8f2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4450630" name="019e162a-6e88-7a24-aa62-0e3bed8e8f2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40423101" name="019e1630-6a55-7137-88e0-6d700838e1c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2304794" name="019e1630-6a55-7137-88e0-6d700838e1c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48982098" name="019e1630-85d6-71a8-b727-f494277fe77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5594030" name="019e1630-85d6-71a8-b727-f494277fe77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52603489" name="019e163d-0137-79d8-bdb4-a2d4fe5d1ef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495316" name="019e163d-0137-79d8-bdb4-a2d4fe5d1ef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05145670" name="019e163d-1e4b-7a5b-a578-f88d923efdb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1181709" name="019e163d-1e4b-7a5b-a578-f88d923efdb5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89757249" name="019e163e-6b86-7110-be9b-f3d5fa327ed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8832672" name="019e163e-6b86-7110-be9b-f3d5fa327edd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38484059" name="019e163e-9386-7860-9d92-0e53b23630a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3940988" name="019e163e-9386-7860-9d92-0e53b23630a2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Hausackerstrasse 8, 8542 Wiesendangen</w:t>
          </w:r>
        </w:p>
        <w:p>
          <w:pPr>
            <w:spacing w:before="0" w:after="0"/>
          </w:pPr>
          <w:r>
            <w:t>901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